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1373354" name="0d496480-269d-11f0-be53-9be8ea0e5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476958" name="0d496480-269d-11f0-be53-9be8ea0e54c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9484826" name="29966b10-269d-11f0-9113-134ff5f73f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354579" name="29966b10-269d-11f0-9113-134ff5f73fc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835430" name="3d409910-269d-11f0-8f48-e102fc569d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635012" name="3d409910-269d-11f0-8f48-e102fc569df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5435664" name="b0cf0190-269e-11f0-98ba-7d9ac6593f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830912" name="b0cf0190-269e-11f0-98ba-7d9ac6593f4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76808" name="e5f32c60-269f-11f0-a9c5-434c0b95a9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783844" name="e5f32c60-269f-11f0-a9c5-434c0b95a97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8120868" name="fb434230-269f-11f0-a7bf-07e5cd9965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837604" name="fb434230-269f-11f0-a7bf-07e5cd9965a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7501629" name="0c980e80-26a0-11f0-85f2-1bf4ff5954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462851" name="0c980e80-26a0-11f0-85f2-1bf4ff5954b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3366447" name="1eb078f0-26a0-11f0-8f00-0bf8d7dc35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474162" name="1eb078f0-26a0-11f0-8f00-0bf8d7dc35d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7446452" name="2fb7c180-26a0-11f0-a52b-1b8e690399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346891" name="2fb7c180-26a0-11f0-a52b-1b8e690399e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6559853" name="63a90710-26a0-11f0-a36d-2789609066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879836" name="63a90710-26a0-11f0-a36d-27896090665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6974173" name="ae418e00-26a0-11f0-948e-555a8d11e7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734123" name="ae418e00-26a0-11f0-948e-555a8d11e7f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5609800" name="bed3cda0-26a0-11f0-8fce-3bc047576a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321152" name="bed3cda0-26a0-11f0-8fce-3bc047576a2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3034867" name="d8c976b0-26a0-11f0-b5c6-1df414fb47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248651" name="d8c976b0-26a0-11f0-b5c6-1df414fb470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0737360" name="f71e3420-26a0-11f0-bc8d-f5775b482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571762" name="f71e3420-26a0-11f0-bc8d-f5775b482ca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7624022" name="08598500-26a1-11f0-9eb0-a3a1402bd9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502955" name="08598500-26a1-11f0-9eb0-a3a1402bd9f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5571144" name="17c54600-26a1-11f0-a522-014c4f3559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750178" name="17c54600-26a1-11f0-a522-014c4f35595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Terrasse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2821360" name="9a991840-26a1-11f0-a837-97e888cfac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653783" name="9a991840-26a1-11f0-a837-97e888cfac5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1714522" name="1884a8f0-26a2-11f0-82d0-53560001c1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404330" name="1884a8f0-26a2-11f0-82d0-53560001c16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2673210" name="34714000-26a2-11f0-982f-8b274798df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0466825" name="34714000-26a2-11f0-982f-8b274798dff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3339626" name="bf4457d0-26a2-11f0-b641-3fd10fe9e5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316983" name="bf4457d0-26a2-11f0-b641-3fd10fe9e56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1436119" name="4db0b870-26a2-11f0-a944-c55802e0d0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054171" name="4db0b870-26a2-11f0-a944-c55802e0d0e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7331463" name="69d01f50-26a2-11f0-adf9-3f9281b8bf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048977" name="69d01f50-26a2-11f0-adf9-3f9281b8bf2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4708318" name="58fd10b0-26a3-11f0-9acc-8be6dbb48b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294822" name="58fd10b0-26a3-11f0-9acc-8be6dbb48ba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Eichliweg 30, 5103 Möriken-Wildegg</w:t>
          </w:r>
        </w:p>
        <w:p>
          <w:pPr>
            <w:spacing w:before="0" w:after="0"/>
          </w:pPr>
          <w:r>
            <w:t>263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